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7385274" name="019f8e46-60b1-79cf-83ea-1546050b5b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3460525" name="019f8e46-60b1-79cf-83ea-1546050b5b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6128028" name="019f8e47-63d4-785d-ab7d-7ab293cc09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4540503" name="019f8e47-63d4-785d-ab7d-7ab293cc093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2973185" name="019f8e45-feea-7def-bb33-d7de97a103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2736571" name="019f8e45-feea-7def-bb33-d7de97a1035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7769335" name="019f8e4b-cc85-7837-b875-eb150555d4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5733888" name="019f8e4b-cc85-7837-b875-eb150555d49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8712256" name="019f8e46-f372-7616-93c4-e53cf4fad1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4902612" name="019f8e46-f372-7616-93c4-e53cf4fad15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95341493" name="019f8e49-677d-78b4-a185-5bea211225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0415639" name="019f8e49-677d-78b4-a185-5bea2112250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